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84591764" name="019ecb18-b19b-7443-bac7-603fc5922d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3711913" name="019ecb18-b19b-7443-bac7-603fc5922de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9467769" name="019ecb1a-d31d-7eec-9b45-625a2e5305d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6940650" name="019ecb1a-d31d-7eec-9b45-625a2e5305d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10130943" name="019ecb18-1c12-7e46-aa96-9dddd5ae19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5062445" name="019ecb18-1c12-7e46-aa96-9dddd5ae194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50781646" name="019ecb1a-59fa-72c8-9372-dbf40873fd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2296996" name="019ecb1a-59fa-72c8-9372-dbf40873fde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7916032" name="019ecb1d-2cf5-7688-8524-9efbe042a5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723372" name="019ecb1d-2cf5-7688-8524-9efbe042a59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21605859" name="019ecb21-6956-7515-bbd5-e553e12f4c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7146067" name="019ecb21-6956-7515-bbd5-e553e12f4c1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56270375" name="019ecb23-0284-77fc-a241-60a4d726a1d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7747369" name="019ecb23-0284-77fc-a241-60a4d726a1d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96589122" name="019ecb19-3770-7219-9245-c37d159ebeb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6278561" name="019ecb19-3770-7219-9245-c37d159ebeb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84270078" name="019ecb1b-5177-779d-aa0c-32fff3d5621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2131812" name="019ecb1b-5177-779d-aa0c-32fff3d5621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95051981" name="019ecb1d-c2d6-73c3-b25c-6edc28c6ab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4607893" name="019ecb1d-c2d6-73c3-b25c-6edc28c6ab7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80855691" name="019ecb22-1a9f-7271-b68c-1eaa1c63ed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0877752" name="019ecb22-1a9f-7271-b68c-1eaa1c63ed9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EG-DG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35262863" name="019ecb26-1871-7476-8e61-3a1602776b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834612" name="019ecb26-1871-7476-8e61-3a1602776b6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Küche und Soensa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36197234" name="019ecb16-ee39-71a0-8e39-0dd2244c21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3908756" name="019ecb16-ee39-71a0-8e39-0dd2244c21c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80878637" name="019ecb19-ac2d-7e5f-808c-f7a48e4888b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8786772" name="019ecb19-ac2d-7e5f-808c-f7a48e4888bc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05747510" name="019ecb20-f611-7c13-bfe4-04c4560316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8231316" name="019ecb20-f611-7c13-bfe4-04c45603161e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Balkon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Fensterrahmen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95605883" name="019ecb1e-c8a9-71b7-9f70-89856c8486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0890046" name="019ecb1e-c8a9-71b7-9f70-89856c848664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32254752" name="019ecb20-2213-701e-ae7b-584e830592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4160699" name="019ecb20-2213-701e-ae7b-584e83059298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Warmwasserleitung</w:t>
            </w:r>
          </w:p>
        </w:tc>
        <w:tc>
          <w:p>
            <w:pPr>
              <w:spacing w:before="0" w:after="0" w:line="240" w:lineRule="auto"/>
            </w:pPr>
            <w:r>
              <w:t>Rohrummantelung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83779882" name="019ecb24-6e05-74bd-8385-c266d949df6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8038527" name="019ecb24-6e05-74bd-8385-c266d949df67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Hartbertstrasse 20, 7000 Chur</w:t>
          </w:r>
        </w:p>
        <w:p>
          <w:pPr>
            <w:spacing w:before="0" w:after="0"/>
          </w:pPr>
          <w:r>
            <w:t>994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